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066826" name="4a1664e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276356" name="4a1664e0-2cf4-11f1-9746-e5c53fcc5c8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325046" name="a194a16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650319" name="a194a160-2cf8-11f1-9746-e5c53fcc5c8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7147037" name="ab33a2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082282" name="ab33a250-2cfa-11f1-9746-e5c53fcc5c8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620443" name="af7b45d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685640" name="af7b45d0-2cf4-11f1-9746-e5c53fcc5c8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1798567" name="552a8ec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335970" name="552a8ec0-2cf8-11f1-9746-e5c53fcc5c8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8259799" name="b7c7c43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363429" name="b7c7c430-2cf8-11f1-9746-e5c53fcc5c8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9959688" name="837a868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085212" name="837a8680-2cf9-11f1-9746-e5c53fcc5c8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9251618" name="06c3d6e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914632" name="06c3d6e0-2cfa-11f1-9746-e5c53fcc5c8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7106707" name="10b8209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09708" name="10b82090-2cf8-11f1-9746-e5c53fcc5c8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0598440" name="294008d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217528" name="294008d0-2cf8-11f1-9746-e5c53fcc5c8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2949025" name="42cf9d1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143890" name="42cf9d10-2cf8-11f1-9746-e5c53fcc5c8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5232242" name="9c5b3d2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931869" name="9c5b3d20-2cf9-11f1-9746-e5c53fcc5c8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038018" name="93f5ed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275339" name="93f5ed50-2cfa-11f1-9746-e5c53fcc5c8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161636" name="9ccb565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838872" name="9ccb5650-2cf4-11f1-9746-e5c53fcc5c8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1797519" name="26140b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415988" name="26140b50-2cfa-11f1-9746-e5c53fcc5c8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2000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1411039" name="6b1a4a8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191549" name="6b1a4a80-2cf9-11f1-9746-e5c53fcc5c8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Ferdinand-Hodler-Strasse 41, 8049 Zürich</w:t>
          </w:r>
        </w:p>
        <w:p>
          <w:pPr>
            <w:spacing w:before="0" w:after="0"/>
          </w:pPr>
          <w:r>
            <w:t>827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